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CABE4" w14:textId="77777777" w:rsidR="00C75B8F" w:rsidRDefault="00000000">
      <w:pPr>
        <w:pStyle w:val="Title"/>
      </w:pPr>
      <w:r>
        <w:t>Freshservice Azure AD Sync Configuration Guide</w:t>
      </w:r>
    </w:p>
    <w:p w14:paraId="388B283D" w14:textId="38C657FD" w:rsidR="00C75B8F" w:rsidRDefault="00000000">
      <w:r>
        <w:t>This guide outlines the steps to configure Azure Active Directory (AAD) synchronization with Freshservice. Integrating with Azure AD supports ITIL principles by enabling accurate identity management, automati</w:t>
      </w:r>
      <w:r w:rsidR="00A51803">
        <w:t>ng</w:t>
      </w:r>
      <w:r>
        <w:t xml:space="preserve"> user provisioning, and </w:t>
      </w:r>
      <w:r w:rsidR="00A51803">
        <w:t>enhancing</w:t>
      </w:r>
      <w:r>
        <w:t xml:space="preserve"> security controls.</w:t>
      </w:r>
    </w:p>
    <w:p w14:paraId="4D9380E7" w14:textId="77777777" w:rsidR="00C75B8F" w:rsidRDefault="00000000">
      <w:pPr>
        <w:pStyle w:val="Heading1"/>
      </w:pPr>
      <w:r>
        <w:t>Purpose</w:t>
      </w:r>
    </w:p>
    <w:p w14:paraId="2EC50878" w14:textId="77777777" w:rsidR="00C75B8F" w:rsidRDefault="00000000">
      <w:r>
        <w:t>To streamline user and group management in Freshservice by leveraging Azure AD as the source of truth. This ensures consistency in roles, department mapping, and permission settings based on ITIL-aligned identity practices.</w:t>
      </w:r>
    </w:p>
    <w:p w14:paraId="57E2A24F" w14:textId="77777777" w:rsidR="00C75B8F" w:rsidRDefault="00000000">
      <w:pPr>
        <w:pStyle w:val="Heading1"/>
      </w:pPr>
      <w:r>
        <w:t>Pre-Requisites</w:t>
      </w:r>
    </w:p>
    <w:p w14:paraId="2C798BD0" w14:textId="71BEC3D0" w:rsidR="00C75B8F" w:rsidRDefault="00000000" w:rsidP="00A51803">
      <w:pPr>
        <w:pStyle w:val="ListParagraph"/>
        <w:numPr>
          <w:ilvl w:val="0"/>
          <w:numId w:val="10"/>
        </w:numPr>
      </w:pPr>
      <w:r>
        <w:t>Azure AD Admin access</w:t>
      </w:r>
    </w:p>
    <w:p w14:paraId="4DF57F9B" w14:textId="5B276073" w:rsidR="00C75B8F" w:rsidRDefault="00000000" w:rsidP="00A51803">
      <w:pPr>
        <w:pStyle w:val="ListParagraph"/>
        <w:numPr>
          <w:ilvl w:val="0"/>
          <w:numId w:val="10"/>
        </w:numPr>
      </w:pPr>
      <w:r>
        <w:t>Freshservice Admin access</w:t>
      </w:r>
    </w:p>
    <w:p w14:paraId="5E2D3D5D" w14:textId="3CB04ED3" w:rsidR="00C75B8F" w:rsidRDefault="00000000" w:rsidP="00A51803">
      <w:pPr>
        <w:pStyle w:val="ListParagraph"/>
        <w:numPr>
          <w:ilvl w:val="0"/>
          <w:numId w:val="10"/>
        </w:numPr>
      </w:pPr>
      <w:r>
        <w:t xml:space="preserve">SCIM provisioning </w:t>
      </w:r>
      <w:r w:rsidR="00A51803">
        <w:t xml:space="preserve">is </w:t>
      </w:r>
      <w:r>
        <w:t>available in Azure AD Premium P1 or higher</w:t>
      </w:r>
    </w:p>
    <w:p w14:paraId="089813BF" w14:textId="5DDE4870" w:rsidR="00C75B8F" w:rsidRDefault="00000000" w:rsidP="00A51803">
      <w:pPr>
        <w:pStyle w:val="ListParagraph"/>
        <w:numPr>
          <w:ilvl w:val="0"/>
          <w:numId w:val="10"/>
        </w:numPr>
      </w:pPr>
      <w:r>
        <w:t>List of groups or OUs to sync</w:t>
      </w:r>
    </w:p>
    <w:p w14:paraId="4D3A3CA2" w14:textId="77777777" w:rsidR="00C75B8F" w:rsidRDefault="00000000">
      <w:pPr>
        <w:pStyle w:val="Heading1"/>
      </w:pPr>
      <w:r>
        <w:t>Step-by-Step Configuration</w:t>
      </w:r>
    </w:p>
    <w:p w14:paraId="4E35002C" w14:textId="77777777" w:rsidR="00C75B8F" w:rsidRDefault="00000000">
      <w:pPr>
        <w:pStyle w:val="Heading2"/>
      </w:pPr>
      <w:r>
        <w:t>1. Enable SCIM in Freshservice</w:t>
      </w:r>
    </w:p>
    <w:p w14:paraId="62547259" w14:textId="2BCB19B6" w:rsidR="00C75B8F" w:rsidRDefault="00000000" w:rsidP="00A51803">
      <w:pPr>
        <w:pStyle w:val="ListParagraph"/>
        <w:numPr>
          <w:ilvl w:val="0"/>
          <w:numId w:val="13"/>
        </w:numPr>
      </w:pPr>
      <w:r>
        <w:t>Log in to Freshservice as an admin</w:t>
      </w:r>
    </w:p>
    <w:p w14:paraId="5CB39C6B" w14:textId="29A631D0" w:rsidR="00C75B8F" w:rsidRDefault="00000000" w:rsidP="00A51803">
      <w:pPr>
        <w:pStyle w:val="ListParagraph"/>
        <w:numPr>
          <w:ilvl w:val="0"/>
          <w:numId w:val="13"/>
        </w:numPr>
      </w:pPr>
      <w:r>
        <w:t xml:space="preserve">Go to Admin &gt; </w:t>
      </w:r>
      <w:r w:rsidR="00955EC7">
        <w:t xml:space="preserve">Global </w:t>
      </w:r>
      <w:r>
        <w:t xml:space="preserve">Settings &gt; </w:t>
      </w:r>
      <w:r w:rsidR="00955EC7">
        <w:t>Apps</w:t>
      </w:r>
    </w:p>
    <w:p w14:paraId="2D8C231B" w14:textId="6E0444F8" w:rsidR="00955EC7" w:rsidRPr="00955EC7" w:rsidRDefault="00955EC7" w:rsidP="00A51803">
      <w:pPr>
        <w:pStyle w:val="ListParagraph"/>
        <w:numPr>
          <w:ilvl w:val="0"/>
          <w:numId w:val="13"/>
        </w:numPr>
      </w:pPr>
      <w:r w:rsidRPr="00955EC7">
        <w:t xml:space="preserve">Install the </w:t>
      </w:r>
      <w:r>
        <w:t>Azure Active Directory Provisioning (SCIM) app</w:t>
      </w:r>
    </w:p>
    <w:p w14:paraId="718497C6" w14:textId="5AFE9984" w:rsidR="00C75B8F" w:rsidRDefault="00000000" w:rsidP="00A51803">
      <w:pPr>
        <w:pStyle w:val="ListParagraph"/>
        <w:numPr>
          <w:ilvl w:val="0"/>
          <w:numId w:val="13"/>
        </w:numPr>
      </w:pPr>
      <w:r>
        <w:t xml:space="preserve">Enable SCIM and copy the Tenant URL and </w:t>
      </w:r>
      <w:r w:rsidR="00955EC7">
        <w:t>Secret</w:t>
      </w:r>
      <w:r>
        <w:t xml:space="preserve"> Token for Azure configuration</w:t>
      </w:r>
    </w:p>
    <w:p w14:paraId="06BF7E25" w14:textId="77777777" w:rsidR="00C75B8F" w:rsidRDefault="00000000">
      <w:pPr>
        <w:pStyle w:val="Heading2"/>
      </w:pPr>
      <w:r>
        <w:t>2. Set up Freshservice as an Enterprise App in Azure AD</w:t>
      </w:r>
    </w:p>
    <w:p w14:paraId="7B57049D" w14:textId="77777777" w:rsidR="00C75B8F" w:rsidRDefault="00000000">
      <w:r>
        <w:t>• In the Azure Portal, navigate to Azure Active Directory &gt; Enterprise Applications.</w:t>
      </w:r>
    </w:p>
    <w:p w14:paraId="5458FD8F" w14:textId="77777777" w:rsidR="00C75B8F" w:rsidRDefault="00000000">
      <w:r>
        <w:t>• Click '+ New Application', then select 'Create your own application'.</w:t>
      </w:r>
    </w:p>
    <w:p w14:paraId="750440F8" w14:textId="77777777" w:rsidR="00C75B8F" w:rsidRDefault="00000000">
      <w:r>
        <w:t>• Name the app (e.g., Freshservice SCIM), then choose 'Integrate any other application'.</w:t>
      </w:r>
    </w:p>
    <w:p w14:paraId="3F3D6B1F" w14:textId="77777777" w:rsidR="00C75B8F" w:rsidRDefault="00000000">
      <w:r>
        <w:t>• Under 'Provisioning', select 'Automatic'.</w:t>
      </w:r>
    </w:p>
    <w:p w14:paraId="32435602" w14:textId="77777777" w:rsidR="00C75B8F" w:rsidRDefault="00000000">
      <w:pPr>
        <w:pStyle w:val="Heading2"/>
      </w:pPr>
      <w:r>
        <w:t>3. Configure SCIM Provisioning in Azure AD</w:t>
      </w:r>
    </w:p>
    <w:p w14:paraId="5C476B15" w14:textId="77777777" w:rsidR="00C75B8F" w:rsidRDefault="00000000">
      <w:r>
        <w:t>• Paste the Freshservice SCIM Tenant URL and Bearer Token into the respective fields.</w:t>
      </w:r>
    </w:p>
    <w:p w14:paraId="3AE3F519" w14:textId="77777777" w:rsidR="00C75B8F" w:rsidRDefault="00000000">
      <w:r>
        <w:t>• Click 'Test Connection' to validate.</w:t>
      </w:r>
    </w:p>
    <w:p w14:paraId="563E8C35" w14:textId="77777777" w:rsidR="00C75B8F" w:rsidRDefault="00000000">
      <w:r>
        <w:lastRenderedPageBreak/>
        <w:t>• Under 'Mappings', configure the attribute mappings (email, department, job title, etc.).</w:t>
      </w:r>
    </w:p>
    <w:p w14:paraId="3895BC13" w14:textId="77777777" w:rsidR="00C75B8F" w:rsidRDefault="00000000">
      <w:r>
        <w:t>• Save and start provisioning.</w:t>
      </w:r>
    </w:p>
    <w:p w14:paraId="635CF12D" w14:textId="77777777" w:rsidR="00C75B8F" w:rsidRDefault="00000000">
      <w:pPr>
        <w:pStyle w:val="Heading2"/>
      </w:pPr>
      <w:r>
        <w:t>4. Define Group Sync Rules</w:t>
      </w:r>
    </w:p>
    <w:p w14:paraId="7F9D481A" w14:textId="77777777" w:rsidR="00C75B8F" w:rsidRDefault="00000000">
      <w:r>
        <w:t>• From the app page in Azure AD, go to 'Users and Groups'.</w:t>
      </w:r>
    </w:p>
    <w:p w14:paraId="4FE3F7D8" w14:textId="77777777" w:rsidR="00C75B8F" w:rsidRDefault="00000000">
      <w:r>
        <w:t>• Assign the groups or users that need access to Freshservice.</w:t>
      </w:r>
    </w:p>
    <w:p w14:paraId="77A7F09B" w14:textId="77777777" w:rsidR="00C75B8F" w:rsidRDefault="00000000">
      <w:r>
        <w:t>• Only members of these groups will be provisioned to Freshservice.</w:t>
      </w:r>
    </w:p>
    <w:p w14:paraId="00C67408" w14:textId="77777777" w:rsidR="00C75B8F" w:rsidRDefault="00000000">
      <w:pPr>
        <w:pStyle w:val="Heading2"/>
      </w:pPr>
      <w:r>
        <w:t>5. Verify Sync in Freshservice</w:t>
      </w:r>
    </w:p>
    <w:p w14:paraId="585E04FC" w14:textId="77777777" w:rsidR="00C75B8F" w:rsidRDefault="00000000">
      <w:r>
        <w:t>• After a successful sync, verify that users appear under Admin &gt; Users.</w:t>
      </w:r>
    </w:p>
    <w:p w14:paraId="29F22C96" w14:textId="77777777" w:rsidR="00C75B8F" w:rsidRDefault="00000000">
      <w:r>
        <w:t>• Check that their department, roles, and email addresses are accurate.</w:t>
      </w:r>
    </w:p>
    <w:p w14:paraId="4AA55128" w14:textId="77777777" w:rsidR="00C75B8F" w:rsidRDefault="00000000">
      <w:r>
        <w:t>• Assign Freshservice roles if not already automated via mapping.</w:t>
      </w:r>
    </w:p>
    <w:p w14:paraId="43273D21" w14:textId="77777777" w:rsidR="00C75B8F" w:rsidRDefault="00000000">
      <w:pPr>
        <w:pStyle w:val="Heading1"/>
      </w:pPr>
      <w:r>
        <w:t>Best Practices</w:t>
      </w:r>
    </w:p>
    <w:p w14:paraId="5360ED69" w14:textId="77777777" w:rsidR="00C75B8F" w:rsidRDefault="00000000">
      <w:r>
        <w:t>• Use group-based role mapping for automation and scalability.</w:t>
      </w:r>
    </w:p>
    <w:p w14:paraId="4880A77E" w14:textId="77777777" w:rsidR="00C75B8F" w:rsidRDefault="00000000">
      <w:r>
        <w:t>• Periodically audit sync logs in Azure to ensure no failures.</w:t>
      </w:r>
    </w:p>
    <w:p w14:paraId="0AA65828" w14:textId="77777777" w:rsidR="00C75B8F" w:rsidRDefault="00000000">
      <w:r>
        <w:t>• Align department mapping in Freshservice with HR or organizational data structures.</w:t>
      </w:r>
    </w:p>
    <w:p w14:paraId="2A909FAB" w14:textId="77777777" w:rsidR="00C75B8F" w:rsidRDefault="00000000">
      <w:r>
        <w:t>• Apply role-based access control (RBAC) per ITIL standards.</w:t>
      </w:r>
    </w:p>
    <w:p w14:paraId="094A3240" w14:textId="77777777" w:rsidR="00C75B8F" w:rsidRDefault="00000000">
      <w:pPr>
        <w:pStyle w:val="Heading1"/>
      </w:pPr>
      <w:r>
        <w:t>Post-Sync Checklist</w:t>
      </w:r>
    </w:p>
    <w:p w14:paraId="7E766D87" w14:textId="77777777" w:rsidR="00C75B8F" w:rsidRDefault="00000000">
      <w:r>
        <w:t>☐ SCIM successfully enabled and tested</w:t>
      </w:r>
    </w:p>
    <w:p w14:paraId="2054E1A9" w14:textId="77777777" w:rsidR="00C75B8F" w:rsidRDefault="00000000">
      <w:r>
        <w:t>☐ User attributes and roles are syncing as expected</w:t>
      </w:r>
    </w:p>
    <w:p w14:paraId="7361CF8E" w14:textId="77777777" w:rsidR="00C75B8F" w:rsidRDefault="00000000">
      <w:r>
        <w:t>☐ Unused test users removed from Freshservice</w:t>
      </w:r>
    </w:p>
    <w:p w14:paraId="0A647F83" w14:textId="77777777" w:rsidR="00C75B8F" w:rsidRDefault="00000000">
      <w:r>
        <w:t>☐ Group membership rules documented</w:t>
      </w:r>
    </w:p>
    <w:p w14:paraId="4C7C810E" w14:textId="77777777" w:rsidR="00C75B8F" w:rsidRDefault="00000000">
      <w:r>
        <w:br/>
        <w:t>This integration reduces manual overhead, improves data consistency, and supports ITIL service transition by establishing a reliable foundation for user-based automation.</w:t>
      </w:r>
    </w:p>
    <w:sectPr w:rsidR="00C75B8F" w:rsidSect="00034616"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C4D04" w14:textId="77777777" w:rsidR="00B72958" w:rsidRDefault="00B72958">
      <w:pPr>
        <w:spacing w:after="0" w:line="240" w:lineRule="auto"/>
      </w:pPr>
      <w:r>
        <w:separator/>
      </w:r>
    </w:p>
  </w:endnote>
  <w:endnote w:type="continuationSeparator" w:id="0">
    <w:p w14:paraId="6D7E44C4" w14:textId="77777777" w:rsidR="00B72958" w:rsidRDefault="00B72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EB5C0" w14:textId="190FB01D" w:rsidR="00C75B8F" w:rsidRDefault="00C75B8F" w:rsidP="00A51803">
    <w:pPr>
      <w:pStyle w:val="Footer"/>
    </w:pPr>
  </w:p>
  <w:p w14:paraId="096A7AB9" w14:textId="77777777" w:rsidR="00A51803" w:rsidRPr="00A51803" w:rsidRDefault="00A51803" w:rsidP="00A518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56A9E" w14:textId="77777777" w:rsidR="00B72958" w:rsidRDefault="00B72958">
      <w:pPr>
        <w:spacing w:after="0" w:line="240" w:lineRule="auto"/>
      </w:pPr>
      <w:r>
        <w:separator/>
      </w:r>
    </w:p>
  </w:footnote>
  <w:footnote w:type="continuationSeparator" w:id="0">
    <w:p w14:paraId="40C1AADA" w14:textId="77777777" w:rsidR="00B72958" w:rsidRDefault="00B729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E792CE7"/>
    <w:multiLevelType w:val="hybridMultilevel"/>
    <w:tmpl w:val="03DC53DC"/>
    <w:lvl w:ilvl="0" w:tplc="41A4A09A">
      <w:start w:val="6"/>
      <w:numFmt w:val="bullet"/>
      <w:lvlText w:val="•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80D8A"/>
    <w:multiLevelType w:val="hybridMultilevel"/>
    <w:tmpl w:val="537AE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9082D"/>
    <w:multiLevelType w:val="hybridMultilevel"/>
    <w:tmpl w:val="8FE00DC2"/>
    <w:lvl w:ilvl="0" w:tplc="41A4A09A">
      <w:start w:val="6"/>
      <w:numFmt w:val="bullet"/>
      <w:lvlText w:val="•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E0017A"/>
    <w:multiLevelType w:val="hybridMultilevel"/>
    <w:tmpl w:val="A0546850"/>
    <w:lvl w:ilvl="0" w:tplc="41A4A09A">
      <w:start w:val="6"/>
      <w:numFmt w:val="bullet"/>
      <w:lvlText w:val="•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0857185">
    <w:abstractNumId w:val="8"/>
  </w:num>
  <w:num w:numId="2" w16cid:durableId="1455714562">
    <w:abstractNumId w:val="6"/>
  </w:num>
  <w:num w:numId="3" w16cid:durableId="1482892524">
    <w:abstractNumId w:val="5"/>
  </w:num>
  <w:num w:numId="4" w16cid:durableId="69275424">
    <w:abstractNumId w:val="4"/>
  </w:num>
  <w:num w:numId="5" w16cid:durableId="373892580">
    <w:abstractNumId w:val="7"/>
  </w:num>
  <w:num w:numId="6" w16cid:durableId="67120200">
    <w:abstractNumId w:val="3"/>
  </w:num>
  <w:num w:numId="7" w16cid:durableId="381447433">
    <w:abstractNumId w:val="2"/>
  </w:num>
  <w:num w:numId="8" w16cid:durableId="794636554">
    <w:abstractNumId w:val="1"/>
  </w:num>
  <w:num w:numId="9" w16cid:durableId="1465780349">
    <w:abstractNumId w:val="0"/>
  </w:num>
  <w:num w:numId="10" w16cid:durableId="470904287">
    <w:abstractNumId w:val="10"/>
  </w:num>
  <w:num w:numId="11" w16cid:durableId="735785340">
    <w:abstractNumId w:val="12"/>
  </w:num>
  <w:num w:numId="12" w16cid:durableId="1573734456">
    <w:abstractNumId w:val="11"/>
  </w:num>
  <w:num w:numId="13" w16cid:durableId="481941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F5115"/>
    <w:rsid w:val="00955EC7"/>
    <w:rsid w:val="0095649E"/>
    <w:rsid w:val="00A51803"/>
    <w:rsid w:val="00AA1D8D"/>
    <w:rsid w:val="00B47730"/>
    <w:rsid w:val="00B72958"/>
    <w:rsid w:val="00C75B8F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2E1DA91"/>
  <w14:defaultImageDpi w14:val="300"/>
  <w15:docId w15:val="{8B9195DC-8E8A-0A41-8431-C1DEE6A05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Race Vanderdecken</cp:lastModifiedBy>
  <cp:revision>2</cp:revision>
  <dcterms:created xsi:type="dcterms:W3CDTF">2013-12-23T23:15:00Z</dcterms:created>
  <dcterms:modified xsi:type="dcterms:W3CDTF">2025-07-13T12:48:00Z</dcterms:modified>
  <cp:category/>
</cp:coreProperties>
</file>